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DAFTAR HADIR</w:t>
        <w:br/>
        <w:t>MUSYAWARAH PENYUSUNAN RKP DESA TAHUN 2027</w:t>
      </w:r>
    </w:p>
    <w:p>
      <w:pPr>
        <w:jc w:val="center"/>
      </w:pPr>
      <w:r>
        <w:rPr>
          <w:b/>
        </w:rPr>
        <w:t>[NAMA DESA]</w:t>
        <w:br/>
        <w:t>[KECAMATAN] – [KABUPATEN/KOTA]</w:t>
        <w:br/>
        <w:t>TAHUN 2027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656"/>
        <w:gridCol w:w="1656"/>
        <w:gridCol w:w="1656"/>
        <w:gridCol w:w="1656"/>
        <w:gridCol w:w="1656"/>
        <w:gridCol w:w="1656"/>
      </w:tblGrid>
      <w:tr>
        <w:tc>
          <w:tcPr>
            <w:tcW w:type="dxa" w:w="1656"/>
          </w:tcPr>
          <w:p>
            <w:r>
              <w:t>No</w:t>
            </w:r>
          </w:p>
        </w:tc>
        <w:tc>
          <w:tcPr>
            <w:tcW w:type="dxa" w:w="1656"/>
          </w:tcPr>
          <w:p>
            <w:r>
              <w:t>Nama</w:t>
            </w:r>
          </w:p>
        </w:tc>
        <w:tc>
          <w:tcPr>
            <w:tcW w:type="dxa" w:w="1656"/>
          </w:tcPr>
          <w:p>
            <w:r>
              <w:t>Jabatan/Unsur</w:t>
            </w:r>
          </w:p>
        </w:tc>
        <w:tc>
          <w:tcPr>
            <w:tcW w:type="dxa" w:w="1656"/>
          </w:tcPr>
          <w:p>
            <w:r>
              <w:t>Alamat</w:t>
            </w:r>
          </w:p>
        </w:tc>
        <w:tc>
          <w:tcPr>
            <w:tcW w:type="dxa" w:w="1656"/>
          </w:tcPr>
          <w:p>
            <w:r>
              <w:t>Tanda Tangan</w:t>
            </w:r>
          </w:p>
        </w:tc>
        <w:tc>
          <w:tcPr>
            <w:tcW w:type="dxa" w:w="1656"/>
          </w:tcPr>
          <w:p>
            <w:r>
              <w:t>Keterangan</w:t>
            </w:r>
          </w:p>
        </w:tc>
      </w:tr>
      <w:tr>
        <w:tc>
          <w:tcPr>
            <w:tcW w:type="dxa" w:w="1656"/>
          </w:tcPr>
          <w:p>
            <w:r>
              <w:t>1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2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3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4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5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6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7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8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9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10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11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12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13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14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15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16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17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18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19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20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21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22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23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24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25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26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27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28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29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  <w:tr>
        <w:tc>
          <w:tcPr>
            <w:tcW w:type="dxa" w:w="1656"/>
          </w:tcPr>
          <w:p>
            <w:r>
              <w:t>30</w:t>
            </w:r>
          </w:p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  <w:tc>
          <w:tcPr>
            <w:tcW w:type="dxa" w:w="1656"/>
          </w:tcPr>
          <w:p/>
        </w:tc>
      </w:tr>
    </w:tbl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