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BERITA ACARA MUSYAWARAH DESA</w:t>
        <w:br/>
        <w:t>PENYUSUNAN RKP DESA TAHUN 2027</w:t>
      </w:r>
    </w:p>
    <w:p>
      <w:pPr>
        <w:jc w:val="center"/>
      </w:pPr>
      <w:r>
        <w:rPr>
          <w:b/>
        </w:rPr>
        <w:t>[NAMA DESA]</w:t>
        <w:br/>
        <w:t>[KECAMATAN] – [KABUPATEN/KOTA]</w:t>
        <w:br/>
        <w:t>TAHUN 2027</w:t>
      </w:r>
    </w:p>
    <w:p>
      <w:r>
        <w:t>Pada hari ______ tanggal ______ bulan ______ tahun 2026, bertempat di ______, telah dilaksanakan Musyawarah Desa penyusunan RKP Desa Tahun 2027.</w:t>
      </w:r>
    </w:p>
    <w:p>
      <w:pPr>
        <w:pStyle w:val="Heading2"/>
      </w:pPr>
      <w:r>
        <w:t>A. Agenda</w:t>
      </w:r>
    </w:p>
    <w:p>
      <w:r>
        <w:t>1. Evaluasi pembangunan tahun sebelumnya.</w:t>
        <w:br/>
        <w:t>2. Penyampaian pokok pikiran/kebutuhan masyarakat.</w:t>
        <w:br/>
        <w:t>3. Pembahasan prioritas pembangunan Desa Tahun 2027.</w:t>
        <w:br/>
        <w:t>4. Penetapan kesepakatan awal sebagai bahan penyusunan RKP Desa.</w:t>
      </w:r>
    </w:p>
    <w:p>
      <w:pPr>
        <w:pStyle w:val="Heading2"/>
      </w:pPr>
      <w:r>
        <w:t>B. Hasil Kesepakatan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987"/>
        <w:gridCol w:w="1987"/>
        <w:gridCol w:w="1987"/>
        <w:gridCol w:w="1987"/>
        <w:gridCol w:w="1987"/>
      </w:tblGrid>
      <w:tr>
        <w:tc>
          <w:tcPr>
            <w:tcW w:type="dxa" w:w="1987"/>
          </w:tcPr>
          <w:p>
            <w:r>
              <w:t>No</w:t>
            </w:r>
          </w:p>
        </w:tc>
        <w:tc>
          <w:tcPr>
            <w:tcW w:type="dxa" w:w="1987"/>
          </w:tcPr>
          <w:p>
            <w:r>
              <w:t>Usulan/Kegiatan</w:t>
            </w:r>
          </w:p>
        </w:tc>
        <w:tc>
          <w:tcPr>
            <w:tcW w:type="dxa" w:w="1987"/>
          </w:tcPr>
          <w:p>
            <w:r>
              <w:t>Lokasi</w:t>
            </w:r>
          </w:p>
        </w:tc>
        <w:tc>
          <w:tcPr>
            <w:tcW w:type="dxa" w:w="1987"/>
          </w:tcPr>
          <w:p>
            <w:r>
              <w:t>Perkiraan Volume</w:t>
            </w:r>
          </w:p>
        </w:tc>
        <w:tc>
          <w:tcPr>
            <w:tcW w:type="dxa" w:w="1987"/>
          </w:tcPr>
          <w:p>
            <w:r>
              <w:t>Prioritas/Keterangan</w:t>
            </w:r>
          </w:p>
        </w:tc>
      </w:tr>
      <w:tr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</w:tr>
      <w:tr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</w:tr>
      <w:tr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</w:tr>
      <w:tr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</w:tr>
      <w:tr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</w:tr>
      <w:tr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</w:tr>
      <w:tr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</w:tr>
      <w:tr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</w:tr>
      <w:tr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</w:tr>
      <w:tr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  <w:tc>
          <w:tcPr>
            <w:tcW w:type="dxa" w:w="1987"/>
          </w:tcPr>
          <w:p>
            <w:r/>
          </w:p>
        </w:tc>
      </w:tr>
    </w:tbl>
    <w:p>
      <w:r>
        <w:br/>
        <w:t>Demikian berita acara ini dibuat untuk dipergunakan sebagaimana mestinya.</w:t>
      </w:r>
    </w:p>
    <w:p>
      <w:r>
        <w:br/>
        <w:t>Ketua BPD ____________    Kepala Desa ____________</w:t>
        <w:br/>
        <w:t>Perwakilan Masyarakat ____________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